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C4B31" w14:textId="77777777" w:rsidR="00667D07" w:rsidRDefault="00000000">
      <w:pPr>
        <w:pStyle w:val="Heading1"/>
      </w:pPr>
      <w:r>
        <w:t>Student Photo &amp; Media Consent Form – Hope Valley Scholars Inc</w:t>
      </w:r>
    </w:p>
    <w:p w14:paraId="340D998D" w14:textId="77777777" w:rsidR="00667D07" w:rsidRDefault="00000000">
      <w:r>
        <w:t>Hope Valley Scholars Inc occasionally captures photos, videos, and stories to share program impact with donors, partners, and the public. This consent form ensures that participation is voluntary and respectful of student dignity and privacy.</w:t>
      </w:r>
      <w:r>
        <w:br/>
      </w:r>
    </w:p>
    <w:p w14:paraId="08C88EB7" w14:textId="77777777" w:rsidR="00667D07" w:rsidRDefault="00000000">
      <w:pPr>
        <w:pStyle w:val="Heading2"/>
      </w:pPr>
      <w:r>
        <w:t>Student Information</w:t>
      </w:r>
    </w:p>
    <w:p w14:paraId="1117C9D1" w14:textId="77777777" w:rsidR="00667D07" w:rsidRDefault="00000000">
      <w:r>
        <w:t>Student Name: ______________________________</w:t>
      </w:r>
    </w:p>
    <w:p w14:paraId="58A60767" w14:textId="77777777" w:rsidR="00667D07" w:rsidRDefault="00000000">
      <w:r>
        <w:t>School: ____________________________________</w:t>
      </w:r>
    </w:p>
    <w:p w14:paraId="7476E843" w14:textId="77777777" w:rsidR="00667D07" w:rsidRDefault="00000000">
      <w:r>
        <w:t>Student Code (optional): _____________________</w:t>
      </w:r>
    </w:p>
    <w:p w14:paraId="10B9371F" w14:textId="77777777" w:rsidR="00667D07" w:rsidRDefault="00000000">
      <w:pPr>
        <w:pStyle w:val="Heading2"/>
      </w:pPr>
      <w:r>
        <w:t>Consent</w:t>
      </w:r>
    </w:p>
    <w:p w14:paraId="2C845F94" w14:textId="77777777" w:rsidR="00667D07" w:rsidRDefault="00000000">
      <w:r>
        <w:t>I grant Hope Valley Scholars Inc permission to use photographs, videos, or written stories of the student for educational, reporting, fundraising, and promotional purposes. I understand that reasonable efforts will be made to protect student privacy and that identifying details may be limited or anonymized when appropriate.</w:t>
      </w:r>
    </w:p>
    <w:p w14:paraId="6D5376E5" w14:textId="77777777" w:rsidR="00667D07" w:rsidRDefault="00000000">
      <w:r>
        <w:t>☐ I give permission for photos and media use</w:t>
      </w:r>
      <w:r>
        <w:br/>
        <w:t>☐ I give permission with limited identification (first name or student code only)</w:t>
      </w:r>
      <w:r>
        <w:br/>
        <w:t>☐ I do NOT give permission for public media use</w:t>
      </w:r>
    </w:p>
    <w:p w14:paraId="36052FFE" w14:textId="77777777" w:rsidR="00667D07" w:rsidRDefault="00000000">
      <w:pPr>
        <w:pStyle w:val="Heading2"/>
      </w:pPr>
      <w:r>
        <w:t>Parent/Guardian Consent</w:t>
      </w:r>
    </w:p>
    <w:p w14:paraId="000F0668" w14:textId="77777777" w:rsidR="00667D07" w:rsidRDefault="00000000">
      <w:r>
        <w:t>Parent/Guardian Name: _______________________</w:t>
      </w:r>
    </w:p>
    <w:p w14:paraId="5B75832B" w14:textId="77777777" w:rsidR="00667D07" w:rsidRDefault="00000000">
      <w:r>
        <w:t>Signature: __________________________________</w:t>
      </w:r>
    </w:p>
    <w:p w14:paraId="4635FC16" w14:textId="77777777" w:rsidR="00667D07" w:rsidRDefault="00000000">
      <w:r>
        <w:t>Date: ______________________________________</w:t>
      </w:r>
    </w:p>
    <w:p w14:paraId="2014BBF3" w14:textId="77777777" w:rsidR="00667D07" w:rsidRDefault="00000000">
      <w:pPr>
        <w:pStyle w:val="Heading2"/>
      </w:pPr>
      <w:r>
        <w:t>Contact Information</w:t>
      </w:r>
    </w:p>
    <w:p w14:paraId="567B1897" w14:textId="77777777" w:rsidR="00667D07" w:rsidRDefault="00000000">
      <w:r>
        <w:t>Email: _____________________________________</w:t>
      </w:r>
    </w:p>
    <w:p w14:paraId="4B6B455A" w14:textId="77777777" w:rsidR="00667D07" w:rsidRDefault="00000000">
      <w:r>
        <w:t>Phone: _____________________________________</w:t>
      </w:r>
    </w:p>
    <w:sectPr w:rsidR="00667D07"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09056277">
    <w:abstractNumId w:val="8"/>
  </w:num>
  <w:num w:numId="2" w16cid:durableId="117650605">
    <w:abstractNumId w:val="6"/>
  </w:num>
  <w:num w:numId="3" w16cid:durableId="64032557">
    <w:abstractNumId w:val="5"/>
  </w:num>
  <w:num w:numId="4" w16cid:durableId="54663136">
    <w:abstractNumId w:val="4"/>
  </w:num>
  <w:num w:numId="5" w16cid:durableId="1711607071">
    <w:abstractNumId w:val="7"/>
  </w:num>
  <w:num w:numId="6" w16cid:durableId="667295544">
    <w:abstractNumId w:val="3"/>
  </w:num>
  <w:num w:numId="7" w16cid:durableId="412313794">
    <w:abstractNumId w:val="2"/>
  </w:num>
  <w:num w:numId="8" w16cid:durableId="1611279964">
    <w:abstractNumId w:val="1"/>
  </w:num>
  <w:num w:numId="9" w16cid:durableId="306589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667D07"/>
    <w:rsid w:val="007F5A1A"/>
    <w:rsid w:val="00AA1D8D"/>
    <w:rsid w:val="00AD657F"/>
    <w:rsid w:val="00B47730"/>
    <w:rsid w:val="00BB2699"/>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F58AA4"/>
  <w14:defaultImageDpi w14:val="300"/>
  <w15:docId w15:val="{D7DDD86A-C5F5-451E-A068-9CD8A95F4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151</Words>
  <Characters>1090</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Joan Githua</cp:lastModifiedBy>
  <cp:revision>3</cp:revision>
  <dcterms:created xsi:type="dcterms:W3CDTF">2026-02-27T19:40:00Z</dcterms:created>
  <dcterms:modified xsi:type="dcterms:W3CDTF">2026-02-27T19:45:00Z</dcterms:modified>
  <cp:category/>
</cp:coreProperties>
</file>